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Gartenlaube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9831301" name="019f69c4-63a3-7eab-af84-d849253d41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7825036" name="019f69c4-63a3-7eab-af84-d849253d41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Gartenlaube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3987630" name="019f69c5-cf28-78dd-a0bc-47241603c8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470463" name="019f69c5-cf28-78dd-a0bc-47241603c85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Laubegg 23, 8045 Zürich</w:t>
          </w:r>
        </w:p>
        <w:p>
          <w:pPr>
            <w:spacing w:before="0" w:after="0"/>
          </w:pPr>
          <w:r>
            <w:t>1077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